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2087134" name="06113c10-113f-11f0-bdfd-2b8a698c5b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095255" name="06113c10-113f-11f0-bdfd-2b8a698c5b9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Abflussrohr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3438193" name="a69686e0-113f-11f0-a44e-159d1c3788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379268" name="a69686e0-113f-11f0-a44e-159d1c37880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-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7456106" name="8a97dc80-1141-11f0-99af-4bb81b54e7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362283" name="8a97dc80-1141-11f0-99af-4bb81b54e7c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5200394" name="af0d5b80-1141-11f0-b33d-fd14a46cfa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604881" name="af0d5b80-1141-11f0-b33d-fd14a46cfa5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332387" name="c2868e70-1141-11f0-b92f-73de6a4f79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744974" name="c2868e70-1141-11f0-b92f-73de6a4f794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9237833" name="d4f185b0-1141-11f0-8f7a-d10b10ca71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873831" name="d4f185b0-1141-11f0-8f7a-d10b10ca710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852618" name="e5779050-1141-11f0-b1a9-e503d7137f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02368" name="e5779050-1141-11f0-b1a9-e503d7137fd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521902" name="26b2a140-1142-11f0-9074-894626d388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515629" name="26b2a140-1142-11f0-9074-894626d3889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-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6463118" name="47b51990-1142-11f0-81ba-db0f824be6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475576" name="47b51990-1142-11f0-81ba-db0f824be6a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1348667" name="60626420-1142-11f0-b180-edc67d3d01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328435" name="60626420-1142-11f0-b180-edc67d3d013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2481726" name="84e6b030-1142-11f0-8edc-1d263c00a4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266348" name="84e6b030-1142-11f0-8edc-1d263c00a46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5688054" name="97c3a320-1142-11f0-aa31-6db3c3ab06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778955" name="97c3a320-1142-11f0-aa31-6db3c3ab065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Gipsplatten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4326297" name="58e8b760-1144-11f0-b676-d7ef58b544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530367" name="58e8b760-1144-11f0-b676-d7ef58b5440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2146318" name="91704df0-1144-11f0-aee4-d5c89d6d66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137090" name="91704df0-1144-11f0-aee4-d5c89d6d662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5950529" name="a6a33ed0-1144-11f0-8204-d9bb275611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074760" name="a6a33ed0-1144-11f0-8204-d9bb2756110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6568981" name="c6682e10-1144-11f0-9510-5fd93155e6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027578" name="c6682e10-1144-11f0-9510-5fd93155e67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4242382" name="dd66de40-1144-11f0-ac51-d903034bf4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720571" name="dd66de40-1144-11f0-ac51-d903034bf45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9954156" name="f282ebc0-1144-11f0-ac18-fd26f71664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121637" name="f282ebc0-1144-11f0-ac18-fd26f71664f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0897279" name="052d0ee0-1145-11f0-ae40-29e1e0366e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919607" name="052d0ee0-1145-11f0-ae40-29e1e0366e0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8488380" name="1fd231d0-1145-11f0-ab5d-9d79f8cbbb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145248" name="1fd231d0-1145-11f0-ab5d-9d79f8cbbb4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6360844" name="31ea9c40-1145-11f0-8c59-5dcbc92a3f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804587" name="31ea9c40-1145-11f0-8c59-5dcbc92a3f5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413408" name="4f14e370-1145-11f0-98e9-eb2314b34d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787882" name="4f14e370-1145-11f0-98e9-eb2314b34d1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8532631" name="5e4b1580-1145-11f0-8310-21008d4942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894565" name="5e4b1580-1145-11f0-8310-21008d49428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 DG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7378529" name="dcc6ff50-1145-11f0-b47c-4b253b7386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655999" name="dcc6ff50-1145-11f0-b47c-4b253b73863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 DG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5291968" name="0f908dc0-1146-11f0-9696-5734eaecfd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84505" name="0f908dc0-1146-11f0-9696-5734eaecfdb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2249433" name="1ab030b0-1147-11f0-85f8-c32c73be14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256277" name="1ab030b0-1147-11f0-85f8-c32c73be143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310872" name="844a08c0-1147-11f0-b965-efab840fb6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113738" name="844a08c0-1147-11f0-b965-efab840fb6f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Halle rechts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0374008" name="be796670-1148-11f0-ae4f-ed9e120f73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372914" name="be796670-1148-11f0-ae4f-ed9e120f737c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Halle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5679405" name="9f79f4a0-1149-11f0-a4cb-81eb4c38b3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95544" name="9f79f4a0-1149-11f0-a4cb-81eb4c38b33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Halle rechts /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Fermacell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7153509" name="e04af920-1149-11f0-bd47-ff8b5734e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326248" name="e04af920-1149-11f0-bd47-ff8b5734e99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Halle links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9120388" name="558de4e0-114a-11f0-b45d-9f3ec78333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85254" name="558de4e0-114a-11f0-b45d-9f3ec78333fc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Halle rechts / links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7903036" name="c6dc3de0-114a-11f0-a122-635090b881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974895" name="c6dc3de0-114a-11f0-a122-635090b8818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Halle rechts / links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1931684" name="9c3258d0-114b-11f0-ada3-f136c65df9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870310" name="9c3258d0-114b-11f0-ada3-f136c65df91b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+ Halle Nebengraben 21, 9430 St. Margrethen</w:t>
          </w:r>
        </w:p>
        <w:p>
          <w:pPr>
            <w:spacing w:before="0" w:after="0"/>
          </w:pPr>
          <w:r>
            <w:t>231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footer.xml" Type="http://schemas.openxmlformats.org/officeDocument/2006/relationships/footer" Id="rId3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